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8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张佳佳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45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食品231;食品232;全科234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